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Sockelputz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663192" name="dd28de10-42cc-11f0-84d9-8788547a84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474441" name="dd28de10-42cc-11f0-84d9-8788547a84e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5822497" name="27dba3c0-42cd-11f0-8ebe-0d4b2dcdb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795976" name="27dba3c0-42cd-11f0-8ebe-0d4b2dcdb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Fenster beim Hinterausgang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1179426" name="87011790-42cd-11f0-96be-8b0c9193e4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238239" name="87011790-42cd-11f0-96be-8b0c9193e41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Sitzplatz aussen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6712496" name="345901f0-42ce-11f0-b5ea-f32482931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871263" name="345901f0-42ce-11f0-b5ea-f3248293187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3626736" name="c52d28e0-42cf-11f0-bd95-a322516fa9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200739" name="c52d28e0-42cf-11f0-bd95-a322516fa92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9106805" name="5091c7c0-42cf-11f0-a8e9-dd4f10acd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458516" name="5091c7c0-42cf-11f0-a8e9-dd4f10acd68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9260503" name="76c18470-42d0-11f0-a523-0b5256d79c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258722" name="76c18470-42d0-11f0-a523-0b5256d79cf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7572040" name="b3b48b70-42d0-11f0-84c7-59225ce7c0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871888" name="b3b48b70-42d0-11f0-84c7-59225ce7c0b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0824075" name="4a898550-42d1-11f0-b62a-fd2841bf54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576878" name="4a898550-42d1-11f0-b62a-fd2841bf54f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Tapete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4825686" name="9af8cc80-42d1-11f0-8ed2-c107b1e13d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632326" name="9af8cc80-42d1-11f0-8ed2-c107b1e13db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7812149" name="26773f80-42d2-11f0-9b8a-e39422bd0e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302572" name="26773f80-42d2-11f0-9b8a-e39422bd0e9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Anschlagkit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4286666" name="918f2c10-42d2-11f0-8b88-b546ed34d6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195666" name="918f2c10-42d2-11f0-8b88-b546ed34d6b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811373" name="f07266c0-42d2-11f0-8b0d-51bc0002d4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852873" name="f07266c0-42d2-11f0-8b0d-51bc0002d4c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2. 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033367" name="33b3f610-42d3-11f0-aee5-c5071bfdb9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277183" name="33b3f610-42d3-11f0-aee5-c5071bfdb9d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144021" name="bd8bfa20-42d5-11f0-bd67-d942e6f93e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865225" name="bd8bfa20-42d5-11f0-bd67-d942e6f93e4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8334052" name="02645610-42d6-11f0-be63-c704f26a17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08611" name="02645610-42d6-11f0-be63-c704f26a170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Tapete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39185" name="a878db60-42d7-11f0-b48d-21d157f4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760640" name="a878db60-42d7-11f0-b48d-21d157f44bf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694165" name="18e4c3a0-42d8-11f0-9ac7-716375e88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453029" name="18e4c3a0-42d8-11f0-9ac7-716375e88f7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Ganzes Gebäude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Rauchmelder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0960486" name="b4e87df0-42d8-11f0-abf6-7b6d686e3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33177" name="b4e87df0-42d8-11f0-abf6-7b6d686e3c7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Radioaktiv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1487347" name="5b4684d0-42d9-11f0-91c5-bf83f2429c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893983" name="5b4684d0-42d9-11f0-91c5-bf83f2429c0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Badezimmer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Fliessenklener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2374318" name="fd426a10-42d9-11f0-9bcf-99fd24bcc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096915" name="fd426a10-42d9-11f0-9bcf-99fd24bcc30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Garderobe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229815" name="ea1eb4b0-42da-11f0-a768-d766de57e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111134" name="ea1eb4b0-42da-11f0-a768-d766de57e4e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3300085" name="1efc5610-42db-11f0-a667-71f06f665c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057356" name="1efc5610-42db-11f0-a667-71f06f665c1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Dieses Format gab es vor 1995 noch nicht.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650744" name="6863e1a0-42dc-11f0-ba1b-49c19c35c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239430" name="6863e1a0-42dc-11f0-ba1b-49c19c35c7a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Neuartiger Teppich, direkt auf Unterlagsboden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5176820" name="f87331f0-42dd-11f0-81cf-b5c7fb0c7f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296502" name="f87331f0-42dd-11f0-81cf-b5c7fb0c7f9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Fenstersims aussen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Blumenkiste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1825134" name="a3549e10-42de-11f0-a844-fb6f96439c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626003" name="a3549e10-42de-11f0-a844-fb6f96439c9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70696" name="2bb6dcf0-42df-11f0-b16d-bf20deba9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709734" name="2bb6dcf0-42df-11f0-b16d-bf20deba9f6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KG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9427234" name="b9d2c1b0-42e0-11f0-8f81-03b4e94bc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830010" name="b9d2c1b0-42e0-11f0-8f81-03b4e94bce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Wascheküche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9575949" name="8206bd80-42e1-11f0-8924-7b90d03aa4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616267" name="8206bd80-42e1-11f0-8924-7b90d03aa4e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Boilerraum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6246644" name="09d4d2b0-42e2-11f0-8a86-d5410c58f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745901" name="09d4d2b0-42e2-11f0-8a86-d5410c58f05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Boilerraum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732860" name="78c4c950-42e2-11f0-a849-95baefd98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201531" name="78c4c950-42e2-11f0-a849-95baefd989a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Werkstatt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5590664" name="a9067460-42e2-11f0-b916-8d447e2bd7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923006" name="a9067460-42e2-11f0-b916-8d447e2bd78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Leitung</w:t>
            </w:r>
          </w:p>
        </w:tc>
        <w:tc>
          <w:p>
            <w:pPr>
              <w:spacing w:before="0" w:after="0" w:line="240" w:lineRule="auto"/>
            </w:pPr>
            <w:r>
              <w:t>Rohrdämmung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7188638" name="10256160-42e3-11f0-8d1a-4b4c5488fc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264809" name="10256160-42e3-11f0-8d1a-4b4c5488fc1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Flunschdichtung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0466575" name="5b5ac490-42e3-11f0-9905-3d4dd54179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142363" name="5b5ac490-42e3-11f0-9905-3d4dd54179e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Jugendheim Hübeli</w:t>
          </w:r>
        </w:p>
        <w:p>
          <w:pPr>
            <w:spacing w:before="0" w:after="0"/>
          </w:pPr>
          <w:r>
            <w:t>312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